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C8" w:rsidRPr="00B01C5C" w:rsidRDefault="00C438C8" w:rsidP="003C75A7">
      <w:pPr>
        <w:pStyle w:val="12"/>
        <w:ind w:left="6946"/>
      </w:pPr>
      <w:bookmarkStart w:id="0" w:name="_Hlt447028322"/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Toc98251653"/>
      <w:bookmarkStart w:id="16" w:name="_GoBack"/>
      <w:bookmarkEnd w:id="16"/>
      <w:r w:rsidRPr="00B01C5C">
        <w:t xml:space="preserve">Приложение </w:t>
      </w:r>
    </w:p>
    <w:p w:rsidR="00C438C8" w:rsidRPr="00B01C5C" w:rsidRDefault="00C438C8" w:rsidP="003C75A7">
      <w:pPr>
        <w:ind w:left="6946" w:right="34" w:firstLine="0"/>
        <w:jc w:val="left"/>
        <w:rPr>
          <w:b/>
          <w:szCs w:val="24"/>
        </w:rPr>
      </w:pPr>
      <w:r w:rsidRPr="00B01C5C">
        <w:rPr>
          <w:b/>
          <w:szCs w:val="24"/>
        </w:rPr>
        <w:t>к закупочной документации</w:t>
      </w:r>
    </w:p>
    <w:p w:rsidR="00C438C8" w:rsidRPr="00B01C5C" w:rsidRDefault="00C438C8" w:rsidP="00394668">
      <w:pPr>
        <w:pStyle w:val="12"/>
      </w:pPr>
    </w:p>
    <w:p w:rsidR="00EF2D3B" w:rsidRPr="00B01C5C" w:rsidRDefault="00EF2D3B" w:rsidP="00EF2D3B">
      <w:pPr>
        <w:keepNext/>
        <w:tabs>
          <w:tab w:val="num" w:pos="1134"/>
        </w:tabs>
        <w:jc w:val="right"/>
        <w:outlineLvl w:val="1"/>
        <w:rPr>
          <w:b/>
        </w:rPr>
      </w:pPr>
      <w:bookmarkStart w:id="17" w:name="_Toc295386556"/>
      <w:bookmarkStart w:id="18" w:name="_Toc296341892"/>
      <w:bookmarkStart w:id="19" w:name="_Ref34763774"/>
      <w:bookmarkStart w:id="20" w:name="_Ref89649494"/>
      <w:bookmarkStart w:id="21" w:name="_Toc90385115"/>
      <w:bookmarkStart w:id="22" w:name="_Ref93264992"/>
      <w:bookmarkStart w:id="23" w:name="_Ref93265116"/>
      <w:bookmarkStart w:id="24" w:name="_Toc98253933"/>
      <w:bookmarkStart w:id="25" w:name="_Toc165173859"/>
      <w:bookmarkStart w:id="26" w:name="_Toc423423671"/>
      <w:bookmarkStart w:id="27" w:name="_Ref440361531"/>
      <w:bookmarkStart w:id="28" w:name="_Ref440361610"/>
      <w:bookmarkStart w:id="29" w:name="_Toc4411311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F2D3B" w:rsidRPr="00B01C5C" w:rsidRDefault="00EF2D3B" w:rsidP="00EF2D3B">
      <w:pPr>
        <w:ind w:firstLine="709"/>
        <w:jc w:val="center"/>
        <w:rPr>
          <w:b/>
          <w:bCs/>
          <w:color w:val="000000"/>
        </w:rPr>
      </w:pPr>
      <w:r w:rsidRPr="00B01C5C">
        <w:rPr>
          <w:b/>
          <w:color w:val="000000"/>
        </w:rPr>
        <w:t>Антикоррупционн</w:t>
      </w:r>
      <w:r w:rsidR="0018349A" w:rsidRPr="00B01C5C">
        <w:rPr>
          <w:b/>
          <w:color w:val="000000"/>
        </w:rPr>
        <w:t>ая</w:t>
      </w:r>
      <w:r w:rsidRPr="00B01C5C">
        <w:rPr>
          <w:b/>
          <w:color w:val="000000"/>
        </w:rPr>
        <w:t xml:space="preserve"> </w:t>
      </w:r>
      <w:r w:rsidR="0018349A" w:rsidRPr="00B01C5C">
        <w:rPr>
          <w:b/>
          <w:szCs w:val="24"/>
        </w:rPr>
        <w:t>оговорка</w:t>
      </w:r>
    </w:p>
    <w:p w:rsidR="00EF2D3B" w:rsidRPr="00337D5D" w:rsidRDefault="00337D5D" w:rsidP="00EF2D3B">
      <w:pPr>
        <w:ind w:firstLine="709"/>
        <w:jc w:val="center"/>
        <w:rPr>
          <w:bCs/>
          <w:i/>
          <w:color w:val="000000"/>
          <w:sz w:val="20"/>
        </w:rPr>
      </w:pPr>
      <w:r w:rsidRPr="00337D5D">
        <w:rPr>
          <w:i/>
          <w:sz w:val="20"/>
        </w:rPr>
        <w:t>(для контрагентов</w:t>
      </w:r>
      <w:r>
        <w:rPr>
          <w:i/>
          <w:sz w:val="20"/>
        </w:rPr>
        <w:t>*</w:t>
      </w:r>
      <w:r w:rsidRPr="00337D5D">
        <w:rPr>
          <w:i/>
          <w:sz w:val="20"/>
        </w:rPr>
        <w:t>, не являющимися дочерними обществами ПАО «Россети»)</w:t>
      </w:r>
    </w:p>
    <w:p w:rsidR="00337D5D" w:rsidRPr="00B01C5C" w:rsidRDefault="00337D5D" w:rsidP="00EF2D3B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EF2D3B" w:rsidRPr="00B01C5C" w:rsidRDefault="0018349A" w:rsidP="00EF2D3B">
      <w:pPr>
        <w:ind w:firstLine="709"/>
        <w:rPr>
          <w:color w:val="000000"/>
          <w:szCs w:val="24"/>
        </w:rPr>
      </w:pPr>
      <w:r w:rsidRPr="00B01C5C">
        <w:rPr>
          <w:color w:val="000000"/>
        </w:rPr>
        <w:t xml:space="preserve">Антикоррупционная </w:t>
      </w:r>
      <w:r w:rsidRPr="00B01C5C">
        <w:rPr>
          <w:szCs w:val="24"/>
        </w:rPr>
        <w:t>оговорка</w:t>
      </w:r>
      <w:r w:rsidR="00EF2D3B" w:rsidRPr="00B01C5C">
        <w:rPr>
          <w:color w:val="000000"/>
        </w:rPr>
        <w:t xml:space="preserve"> разработан</w:t>
      </w:r>
      <w:r w:rsidRPr="00B01C5C">
        <w:rPr>
          <w:color w:val="000000"/>
        </w:rPr>
        <w:t>а</w:t>
      </w:r>
      <w:r w:rsidR="00EF2D3B" w:rsidRPr="00B01C5C">
        <w:rPr>
          <w:color w:val="000000"/>
        </w:rPr>
        <w:t xml:space="preserve">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</w:t>
      </w:r>
      <w:r w:rsidR="00EF2D3B" w:rsidRPr="00B01C5C">
        <w:rPr>
          <w:color w:val="000000"/>
          <w:szCs w:val="24"/>
        </w:rPr>
        <w:t>предупреждению и противодействию коррупции.</w:t>
      </w:r>
    </w:p>
    <w:p w:rsidR="00EF2D3B" w:rsidRPr="00B01C5C" w:rsidRDefault="00EF2D3B" w:rsidP="0018349A">
      <w:pPr>
        <w:widowControl/>
        <w:rPr>
          <w:color w:val="000000"/>
          <w:szCs w:val="24"/>
        </w:rPr>
      </w:pPr>
      <w:r w:rsidRPr="00B01C5C">
        <w:rPr>
          <w:color w:val="000000"/>
          <w:szCs w:val="24"/>
        </w:rPr>
        <w:t>Потенциальный участник (юридическое/физическое лицо, индивидуальный предприниматель) ______, именуемый в дальнейшем «Участник»</w:t>
      </w:r>
      <w:r w:rsidR="0018349A" w:rsidRPr="00B01C5C">
        <w:rPr>
          <w:color w:val="000000"/>
          <w:szCs w:val="24"/>
        </w:rPr>
        <w:t>, «Контрагент</w:t>
      </w:r>
      <w:r w:rsidR="00483144" w:rsidRPr="00B01C5C">
        <w:rPr>
          <w:color w:val="000000"/>
          <w:szCs w:val="24"/>
        </w:rPr>
        <w:t>*</w:t>
      </w:r>
      <w:r w:rsidR="0018349A" w:rsidRPr="00B01C5C">
        <w:rPr>
          <w:color w:val="000000"/>
          <w:szCs w:val="24"/>
        </w:rPr>
        <w:t>»</w:t>
      </w:r>
      <w:r w:rsidRPr="00B01C5C">
        <w:rPr>
          <w:color w:val="000000"/>
          <w:szCs w:val="24"/>
        </w:rPr>
        <w:t>, в лице______, действующего на основании ________, привлеченный в качестве участника ________________ (наименование закупочных процедур</w:t>
      </w:r>
      <w:r w:rsidR="00004225" w:rsidRPr="00B01C5C">
        <w:rPr>
          <w:color w:val="000000"/>
          <w:szCs w:val="24"/>
        </w:rPr>
        <w:t>, способ</w:t>
      </w:r>
      <w:r w:rsidRPr="00B01C5C">
        <w:rPr>
          <w:color w:val="000000"/>
          <w:szCs w:val="24"/>
        </w:rPr>
        <w:t xml:space="preserve">) для нужд ПАО «Россети»/ДЗО ПАО «Россети», именуемое в дальнейшем «Заказчик», после ознакомления с </w:t>
      </w:r>
      <w:r w:rsidR="009951F1" w:rsidRPr="00B01C5C">
        <w:rPr>
          <w:color w:val="000000"/>
          <w:szCs w:val="24"/>
        </w:rPr>
        <w:t>закупочной</w:t>
      </w:r>
      <w:r w:rsidRPr="00B01C5C">
        <w:rPr>
          <w:color w:val="000000"/>
          <w:szCs w:val="24"/>
        </w:rPr>
        <w:t xml:space="preserve"> документацией гарантирует и заверяет Заказчиков/Организатора закупки, что:</w:t>
      </w:r>
    </w:p>
    <w:p w:rsidR="00A26431" w:rsidRPr="00B01C5C" w:rsidRDefault="0018349A" w:rsidP="00A26431">
      <w:pPr>
        <w:snapToGrid w:val="0"/>
        <w:ind w:firstLine="709"/>
        <w:rPr>
          <w:szCs w:val="24"/>
        </w:rPr>
      </w:pPr>
      <w:r w:rsidRPr="00B01C5C">
        <w:rPr>
          <w:szCs w:val="24"/>
        </w:rPr>
        <w:t>1. </w:t>
      </w:r>
      <w:r w:rsidR="00A26431" w:rsidRPr="00B01C5C">
        <w:rPr>
          <w:szCs w:val="24"/>
        </w:rPr>
        <w:t>Контрагенту* известно о том, что ПАО «</w:t>
      </w:r>
      <w:r w:rsidR="007A6948">
        <w:rPr>
          <w:szCs w:val="24"/>
        </w:rPr>
        <w:t>Россети Центр</w:t>
      </w:r>
      <w:r w:rsidR="00A26431" w:rsidRPr="00B01C5C">
        <w:rPr>
          <w:szCs w:val="24"/>
        </w:rPr>
        <w:t>» / ПАО «</w:t>
      </w:r>
      <w:r w:rsidR="007A6948">
        <w:rPr>
          <w:szCs w:val="24"/>
        </w:rPr>
        <w:t>Россети Центр</w:t>
      </w:r>
      <w:r w:rsidR="00A26431" w:rsidRPr="00B01C5C">
        <w:rPr>
          <w:szCs w:val="24"/>
        </w:rPr>
        <w:t xml:space="preserve"> и </w:t>
      </w:r>
      <w:r w:rsidR="007A6948">
        <w:rPr>
          <w:szCs w:val="24"/>
        </w:rPr>
        <w:t>Приволжье</w:t>
      </w:r>
      <w:r w:rsidR="00A26431" w:rsidRPr="00B01C5C">
        <w:rPr>
          <w:szCs w:val="24"/>
        </w:rPr>
        <w:t xml:space="preserve">»**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="00A26431" w:rsidRPr="00B01C5C">
        <w:rPr>
          <w:spacing w:val="-2"/>
          <w:szCs w:val="24"/>
        </w:rPr>
        <w:t>коррупции, присоединилось к Антикоррупционной хартии российского бизнеса</w:t>
      </w:r>
      <w:r w:rsidR="00A26431" w:rsidRPr="00B01C5C">
        <w:rPr>
          <w:szCs w:val="24"/>
        </w:rPr>
        <w:t xml:space="preserve"> (ПАО «</w:t>
      </w:r>
      <w:r w:rsidR="007A6948">
        <w:rPr>
          <w:szCs w:val="24"/>
        </w:rPr>
        <w:t>Россети Центр</w:t>
      </w:r>
      <w:r w:rsidR="00A26431" w:rsidRPr="00B01C5C">
        <w:rPr>
          <w:szCs w:val="24"/>
        </w:rPr>
        <w:t>» свидетельство от 25.05.2015 № 2050; ПАО «</w:t>
      </w:r>
      <w:r w:rsidR="007A6948">
        <w:rPr>
          <w:szCs w:val="24"/>
        </w:rPr>
        <w:t>Россети Центр</w:t>
      </w:r>
      <w:r w:rsidR="00A26431" w:rsidRPr="00B01C5C">
        <w:rPr>
          <w:szCs w:val="24"/>
        </w:rPr>
        <w:t xml:space="preserve"> и </w:t>
      </w:r>
      <w:r w:rsidR="007A6948">
        <w:rPr>
          <w:szCs w:val="24"/>
        </w:rPr>
        <w:t>Приволжье</w:t>
      </w:r>
      <w:r w:rsidR="00A26431" w:rsidRPr="00B01C5C">
        <w:rPr>
          <w:szCs w:val="24"/>
        </w:rPr>
        <w:t>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A26431" w:rsidRPr="00B01C5C" w:rsidRDefault="00A26431" w:rsidP="00A26431">
      <w:pPr>
        <w:snapToGrid w:val="0"/>
        <w:ind w:firstLine="709"/>
        <w:rPr>
          <w:szCs w:val="24"/>
        </w:rPr>
      </w:pPr>
      <w:r w:rsidRPr="00B01C5C">
        <w:rPr>
          <w:szCs w:val="24"/>
        </w:rPr>
        <w:t>2. Контрагент настоящим подтверждает, что он ознакомился с Антикоррупционной хартией российского бизнеса и Антикоррупционной политикой ПАО «</w:t>
      </w:r>
      <w:r w:rsidR="007A6948">
        <w:rPr>
          <w:szCs w:val="24"/>
        </w:rPr>
        <w:t>Россети Центр</w:t>
      </w:r>
      <w:r w:rsidRPr="00B01C5C">
        <w:rPr>
          <w:szCs w:val="24"/>
        </w:rPr>
        <w:t>» / ПАО «</w:t>
      </w:r>
      <w:r w:rsidR="007A6948">
        <w:rPr>
          <w:szCs w:val="24"/>
        </w:rPr>
        <w:t>Россети Центр</w:t>
      </w:r>
      <w:r w:rsidRPr="00B01C5C">
        <w:rPr>
          <w:szCs w:val="24"/>
        </w:rPr>
        <w:t xml:space="preserve"> и </w:t>
      </w:r>
      <w:r w:rsidR="007A6948">
        <w:rPr>
          <w:szCs w:val="24"/>
        </w:rPr>
        <w:t>Приволжье</w:t>
      </w:r>
      <w:r w:rsidRPr="00B01C5C">
        <w:rPr>
          <w:szCs w:val="24"/>
        </w:rPr>
        <w:t>» (представленными на официальном сайте ПАО «</w:t>
      </w:r>
      <w:r w:rsidR="007A6948">
        <w:rPr>
          <w:szCs w:val="24"/>
        </w:rPr>
        <w:t>Россети Центр</w:t>
      </w:r>
      <w:r w:rsidRPr="00B01C5C">
        <w:rPr>
          <w:szCs w:val="24"/>
        </w:rPr>
        <w:t>» / ПАО «</w:t>
      </w:r>
      <w:r w:rsidR="007A6948">
        <w:rPr>
          <w:szCs w:val="24"/>
        </w:rPr>
        <w:t>Россети Центр</w:t>
      </w:r>
      <w:r w:rsidRPr="00B01C5C">
        <w:rPr>
          <w:szCs w:val="24"/>
        </w:rPr>
        <w:t xml:space="preserve"> и </w:t>
      </w:r>
      <w:r w:rsidR="007A6948">
        <w:rPr>
          <w:szCs w:val="24"/>
        </w:rPr>
        <w:t>Приволжье</w:t>
      </w:r>
      <w:r w:rsidRPr="00B01C5C">
        <w:rPr>
          <w:szCs w:val="24"/>
        </w:rPr>
        <w:t xml:space="preserve">»), </w:t>
      </w:r>
      <w:r w:rsidRPr="00B01C5C">
        <w:rPr>
          <w:spacing w:val="-4"/>
          <w:szCs w:val="24"/>
        </w:rPr>
        <w:t xml:space="preserve">полностью принимает положения Антикоррупционной политики </w:t>
      </w:r>
      <w:r w:rsidRPr="00B01C5C">
        <w:rPr>
          <w:szCs w:val="24"/>
        </w:rPr>
        <w:t>ПАО «</w:t>
      </w:r>
      <w:r w:rsidR="007A6948">
        <w:rPr>
          <w:szCs w:val="24"/>
        </w:rPr>
        <w:t>Россети Центр</w:t>
      </w:r>
      <w:r w:rsidRPr="00B01C5C">
        <w:rPr>
          <w:szCs w:val="24"/>
        </w:rPr>
        <w:t>» / ПАО «</w:t>
      </w:r>
      <w:r w:rsidR="007A6948">
        <w:rPr>
          <w:szCs w:val="24"/>
        </w:rPr>
        <w:t>Россети Центр</w:t>
      </w:r>
      <w:r w:rsidRPr="00B01C5C">
        <w:rPr>
          <w:szCs w:val="24"/>
        </w:rPr>
        <w:t xml:space="preserve"> и </w:t>
      </w:r>
      <w:r w:rsidR="007A6948">
        <w:rPr>
          <w:szCs w:val="24"/>
        </w:rPr>
        <w:t>Приволжье</w:t>
      </w:r>
      <w:r w:rsidRPr="00B01C5C">
        <w:rPr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A26431" w:rsidRPr="00B01C5C" w:rsidRDefault="00A26431" w:rsidP="00A26431">
      <w:pPr>
        <w:ind w:firstLine="709"/>
        <w:rPr>
          <w:szCs w:val="24"/>
        </w:rPr>
      </w:pPr>
      <w:r w:rsidRPr="00B01C5C">
        <w:rPr>
          <w:spacing w:val="-2"/>
          <w:szCs w:val="24"/>
        </w:rPr>
        <w:t>3. При исполнении своих обязательств по настоящему Договору Стороны,</w:t>
      </w:r>
      <w:r w:rsidRPr="00B01C5C">
        <w:rPr>
          <w:szCs w:val="24"/>
        </w:rPr>
        <w:t xml:space="preserve"> их аффилированные лица, работники или посредники не выплачивают, </w:t>
      </w:r>
      <w:r w:rsidRPr="00B01C5C">
        <w:rPr>
          <w:spacing w:val="-4"/>
          <w:szCs w:val="24"/>
        </w:rPr>
        <w:t>не предлагают выплатить и не разрешают выплату каких-либо денежных средств</w:t>
      </w:r>
      <w:r w:rsidRPr="00B01C5C">
        <w:rPr>
          <w:szCs w:val="24"/>
        </w:rPr>
        <w:t xml:space="preserve"> или ценностей (прямо или косвенно) любым лицам для оказания влияния </w:t>
      </w:r>
      <w:r w:rsidRPr="00B01C5C">
        <w:rPr>
          <w:spacing w:val="-4"/>
          <w:szCs w:val="24"/>
        </w:rPr>
        <w:t>на действия или решения этих лиц с целью получить какие-либо неправомерные</w:t>
      </w:r>
      <w:r w:rsidRPr="00B01C5C">
        <w:rPr>
          <w:szCs w:val="24"/>
        </w:rPr>
        <w:t xml:space="preserve"> преимущества или достичь иных неправомерных целей.</w:t>
      </w:r>
    </w:p>
    <w:p w:rsidR="00A26431" w:rsidRPr="00B01C5C" w:rsidRDefault="00A26431" w:rsidP="00A26431">
      <w:pPr>
        <w:autoSpaceDE w:val="0"/>
        <w:autoSpaceDN w:val="0"/>
        <w:adjustRightInd w:val="0"/>
        <w:ind w:firstLine="709"/>
        <w:rPr>
          <w:szCs w:val="24"/>
        </w:rPr>
      </w:pPr>
      <w:r w:rsidRPr="00B01C5C">
        <w:rPr>
          <w:spacing w:val="-4"/>
          <w:szCs w:val="24"/>
        </w:rPr>
        <w:t xml:space="preserve">Стороны отказываются от стимулирования каким-либо образом работников </w:t>
      </w:r>
      <w:r w:rsidRPr="00B01C5C">
        <w:rPr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A26431" w:rsidRPr="00B01C5C" w:rsidRDefault="00A26431" w:rsidP="00A26431">
      <w:pPr>
        <w:ind w:firstLine="709"/>
        <w:rPr>
          <w:szCs w:val="24"/>
        </w:rPr>
      </w:pPr>
      <w:r w:rsidRPr="00B01C5C">
        <w:rPr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Х.</w:t>
      </w:r>
      <w:r w:rsidR="00337D5D">
        <w:rPr>
          <w:szCs w:val="24"/>
        </w:rPr>
        <w:t>2</w:t>
      </w:r>
      <w:r w:rsidRPr="00B01C5C">
        <w:rPr>
          <w:szCs w:val="24"/>
        </w:rPr>
        <w:t> - Х.3***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B01C5C">
        <w:rPr>
          <w:bCs/>
          <w:szCs w:val="24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A26431" w:rsidRPr="00B01C5C" w:rsidRDefault="00A26431" w:rsidP="00A26431">
      <w:pPr>
        <w:autoSpaceDE w:val="0"/>
        <w:autoSpaceDN w:val="0"/>
        <w:adjustRightInd w:val="0"/>
        <w:ind w:firstLine="709"/>
        <w:rPr>
          <w:szCs w:val="24"/>
        </w:rPr>
      </w:pPr>
      <w:r w:rsidRPr="00B01C5C">
        <w:rPr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Х.1, Х.2 настоящего Договора любой из Сторон, аффилированными лицами, работниками или посредниками.</w:t>
      </w:r>
    </w:p>
    <w:p w:rsidR="00A26431" w:rsidRPr="00B01C5C" w:rsidRDefault="00A26431" w:rsidP="00A26431">
      <w:pPr>
        <w:ind w:firstLine="709"/>
        <w:rPr>
          <w:szCs w:val="24"/>
        </w:rPr>
      </w:pPr>
      <w:r w:rsidRPr="00B01C5C">
        <w:rPr>
          <w:szCs w:val="24"/>
        </w:rPr>
        <w:lastRenderedPageBreak/>
        <w:t xml:space="preserve">5. В случае нарушения одной из Сторон обязательств по соблюдению требований, предусмотренных пунктами Х.1, Х.2 настоящего Договора, и обязательств воздерживаться от запрещенных пунктом Х.3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337D5D">
        <w:rPr>
          <w:szCs w:val="24"/>
        </w:rPr>
        <w:t>Контрагент</w:t>
      </w:r>
      <w:r w:rsidRPr="00B01C5C">
        <w:rPr>
          <w:szCs w:val="24"/>
        </w:rPr>
        <w:t xml:space="preserve">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A26431" w:rsidRPr="00B01C5C" w:rsidRDefault="00A26431" w:rsidP="00A26431">
      <w:pPr>
        <w:ind w:firstLine="709"/>
        <w:rPr>
          <w:szCs w:val="24"/>
        </w:rPr>
      </w:pPr>
    </w:p>
    <w:p w:rsidR="00A26431" w:rsidRPr="00B01C5C" w:rsidRDefault="00A26431" w:rsidP="00A26431">
      <w:pPr>
        <w:rPr>
          <w:szCs w:val="24"/>
        </w:rPr>
      </w:pPr>
      <w:r w:rsidRPr="00B01C5C">
        <w:rPr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26431" w:rsidRPr="00B01C5C" w:rsidRDefault="00A26431" w:rsidP="00A26431">
      <w:pPr>
        <w:rPr>
          <w:szCs w:val="24"/>
        </w:rPr>
      </w:pPr>
      <w:r w:rsidRPr="00B01C5C">
        <w:rPr>
          <w:szCs w:val="24"/>
        </w:rPr>
        <w:t>** Указывается наименование ПАО «</w:t>
      </w:r>
      <w:r w:rsidR="007A6948">
        <w:rPr>
          <w:szCs w:val="24"/>
        </w:rPr>
        <w:t>Россети Центр</w:t>
      </w:r>
      <w:r w:rsidRPr="00B01C5C">
        <w:rPr>
          <w:szCs w:val="24"/>
        </w:rPr>
        <w:t>» / ПАО «</w:t>
      </w:r>
      <w:r w:rsidR="007A6948">
        <w:rPr>
          <w:szCs w:val="24"/>
        </w:rPr>
        <w:t>Россети Центр</w:t>
      </w:r>
      <w:r w:rsidRPr="00B01C5C">
        <w:rPr>
          <w:szCs w:val="24"/>
        </w:rPr>
        <w:t xml:space="preserve"> и </w:t>
      </w:r>
      <w:r w:rsidR="007A6948">
        <w:rPr>
          <w:szCs w:val="24"/>
        </w:rPr>
        <w:t>Приволжье</w:t>
      </w:r>
      <w:r w:rsidRPr="00B01C5C">
        <w:rPr>
          <w:szCs w:val="24"/>
        </w:rPr>
        <w:t>» в соответствии с договором (например, заказчик, покупатель и пр.).</w:t>
      </w:r>
    </w:p>
    <w:p w:rsidR="00A26431" w:rsidRPr="00B01C5C" w:rsidRDefault="00A26431" w:rsidP="00A26431">
      <w:pPr>
        <w:rPr>
          <w:szCs w:val="24"/>
        </w:rPr>
      </w:pPr>
      <w:r w:rsidRPr="00B01C5C">
        <w:rPr>
          <w:szCs w:val="24"/>
        </w:rPr>
        <w:t>*** Здесь и далее указываются номера пунктов договора, соответствующие пунктам 1-3 настоящей Антикоррупционной оговорки.</w:t>
      </w:r>
      <w:r w:rsidR="00483144" w:rsidRPr="00B01C5C">
        <w:rPr>
          <w:szCs w:val="24"/>
        </w:rPr>
        <w:t xml:space="preserve"> </w:t>
      </w:r>
    </w:p>
    <w:p w:rsidR="00A26431" w:rsidRPr="00B01C5C" w:rsidRDefault="00A26431" w:rsidP="00A26431">
      <w:pPr>
        <w:snapToGrid w:val="0"/>
        <w:ind w:firstLine="709"/>
        <w:rPr>
          <w:b/>
          <w:color w:val="000000"/>
          <w:szCs w:val="24"/>
        </w:rPr>
      </w:pPr>
    </w:p>
    <w:p w:rsidR="00A26431" w:rsidRPr="00B01C5C" w:rsidRDefault="00A26431" w:rsidP="00A26431">
      <w:pPr>
        <w:snapToGrid w:val="0"/>
        <w:ind w:firstLine="709"/>
        <w:rPr>
          <w:b/>
          <w:color w:val="000000"/>
          <w:szCs w:val="24"/>
        </w:rPr>
      </w:pPr>
    </w:p>
    <w:p w:rsidR="00EF2D3B" w:rsidRPr="00B01C5C" w:rsidRDefault="00EF2D3B" w:rsidP="00A26431">
      <w:pPr>
        <w:snapToGrid w:val="0"/>
        <w:ind w:firstLine="709"/>
        <w:rPr>
          <w:color w:val="000000"/>
          <w:szCs w:val="24"/>
        </w:rPr>
      </w:pPr>
      <w:r w:rsidRPr="00B01C5C">
        <w:rPr>
          <w:b/>
          <w:color w:val="000000"/>
          <w:szCs w:val="24"/>
        </w:rPr>
        <w:t xml:space="preserve">Участник: </w:t>
      </w:r>
      <w:r w:rsidRPr="00B01C5C">
        <w:rPr>
          <w:color w:val="000000"/>
          <w:szCs w:val="24"/>
        </w:rPr>
        <w:t>_______________/</w:t>
      </w:r>
    </w:p>
    <w:p w:rsidR="00EF2D3B" w:rsidRDefault="00EF2D3B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337D5D" w:rsidRDefault="00337D5D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337D5D" w:rsidRDefault="00337D5D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337D5D" w:rsidRPr="00B01C5C" w:rsidRDefault="00337D5D" w:rsidP="00337D5D">
      <w:pPr>
        <w:ind w:firstLine="709"/>
        <w:jc w:val="center"/>
        <w:rPr>
          <w:b/>
          <w:bCs/>
          <w:color w:val="000000"/>
        </w:rPr>
      </w:pPr>
      <w:r w:rsidRPr="00B01C5C">
        <w:rPr>
          <w:b/>
          <w:color w:val="000000"/>
        </w:rPr>
        <w:t xml:space="preserve">Антикоррупционная </w:t>
      </w:r>
      <w:r w:rsidRPr="00B01C5C">
        <w:rPr>
          <w:b/>
          <w:szCs w:val="24"/>
        </w:rPr>
        <w:t>оговорка</w:t>
      </w:r>
    </w:p>
    <w:p w:rsidR="00337D5D" w:rsidRPr="00337D5D" w:rsidRDefault="00337D5D" w:rsidP="00337D5D">
      <w:pPr>
        <w:ind w:firstLine="709"/>
        <w:jc w:val="center"/>
        <w:rPr>
          <w:i/>
          <w:sz w:val="20"/>
        </w:rPr>
      </w:pPr>
      <w:r w:rsidRPr="00337D5D">
        <w:rPr>
          <w:i/>
          <w:sz w:val="20"/>
        </w:rPr>
        <w:t xml:space="preserve">(для </w:t>
      </w:r>
      <w:r>
        <w:rPr>
          <w:i/>
          <w:sz w:val="20"/>
        </w:rPr>
        <w:t xml:space="preserve">сторон: </w:t>
      </w:r>
      <w:r w:rsidRPr="00337D5D">
        <w:rPr>
          <w:i/>
          <w:sz w:val="20"/>
        </w:rPr>
        <w:t>ПАО «Россети Центр» / ПАО «Россети Центр и Приволжье» и</w:t>
      </w:r>
      <w:r>
        <w:rPr>
          <w:i/>
          <w:sz w:val="20"/>
        </w:rPr>
        <w:t xml:space="preserve"> </w:t>
      </w:r>
      <w:r w:rsidRPr="00337D5D">
        <w:rPr>
          <w:i/>
          <w:sz w:val="20"/>
        </w:rPr>
        <w:t>ПАО «Россети»</w:t>
      </w:r>
      <w:r>
        <w:rPr>
          <w:i/>
          <w:sz w:val="20"/>
        </w:rPr>
        <w:t>/</w:t>
      </w:r>
      <w:r w:rsidRPr="00337D5D">
        <w:rPr>
          <w:i/>
          <w:sz w:val="20"/>
        </w:rPr>
        <w:t xml:space="preserve"> дочерн</w:t>
      </w:r>
      <w:r>
        <w:rPr>
          <w:i/>
          <w:sz w:val="20"/>
        </w:rPr>
        <w:t xml:space="preserve">ее </w:t>
      </w:r>
      <w:r w:rsidRPr="00337D5D">
        <w:rPr>
          <w:i/>
          <w:sz w:val="20"/>
        </w:rPr>
        <w:t>обществ</w:t>
      </w:r>
      <w:r>
        <w:rPr>
          <w:i/>
          <w:sz w:val="20"/>
        </w:rPr>
        <w:t>о</w:t>
      </w:r>
      <w:r w:rsidRPr="00337D5D">
        <w:rPr>
          <w:i/>
          <w:sz w:val="20"/>
        </w:rPr>
        <w:t xml:space="preserve"> ПАО «Россети»</w:t>
      </w:r>
      <w:r>
        <w:rPr>
          <w:i/>
          <w:sz w:val="20"/>
        </w:rPr>
        <w:t>)</w:t>
      </w:r>
    </w:p>
    <w:p w:rsidR="00337D5D" w:rsidRPr="00B01C5C" w:rsidRDefault="00337D5D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337D5D" w:rsidRPr="00337D5D" w:rsidRDefault="00337D5D" w:rsidP="00337D5D">
      <w:pPr>
        <w:snapToGrid w:val="0"/>
        <w:ind w:firstLine="709"/>
        <w:rPr>
          <w:szCs w:val="24"/>
        </w:rPr>
      </w:pPr>
      <w:r w:rsidRPr="00337D5D">
        <w:rPr>
          <w:szCs w:val="24"/>
        </w:rPr>
        <w:t xml:space="preserve">1. Сторонам известно о том, что они реализуют требования статьи 13.3 Федерального закона от 25.12.2008 № 273-ФЗ «О противодействии </w:t>
      </w:r>
      <w:r w:rsidRPr="00337D5D">
        <w:rPr>
          <w:spacing w:val="-4"/>
          <w:szCs w:val="24"/>
        </w:rPr>
        <w:t>коррупции», принимают меры по предупреждению коррупции, присоединились</w:t>
      </w:r>
      <w:r w:rsidRPr="00337D5D">
        <w:rPr>
          <w:szCs w:val="24"/>
        </w:rPr>
        <w:t xml:space="preserve"> </w:t>
      </w:r>
      <w:r w:rsidRPr="00337D5D">
        <w:rPr>
          <w:spacing w:val="-4"/>
          <w:szCs w:val="24"/>
        </w:rPr>
        <w:t>к Антикоррупционной хартии российского бизнеса</w:t>
      </w:r>
      <w:r w:rsidRPr="00337D5D">
        <w:rPr>
          <w:szCs w:val="24"/>
        </w:rPr>
        <w:t>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37D5D" w:rsidRPr="00337D5D" w:rsidRDefault="00337D5D" w:rsidP="00337D5D">
      <w:pPr>
        <w:snapToGrid w:val="0"/>
        <w:ind w:firstLine="709"/>
        <w:rPr>
          <w:szCs w:val="24"/>
        </w:rPr>
      </w:pPr>
      <w:r w:rsidRPr="00337D5D">
        <w:rPr>
          <w:szCs w:val="24"/>
        </w:rPr>
        <w:t>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дочерних обществ ПАО «Россети» (представленными в разделе «Антикоррупционная политика» на их официальных сайтах) полностью принимают положения Антикоррупционной политики ПАО «Россети» и дочерних обществ 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37D5D" w:rsidRPr="00337D5D" w:rsidRDefault="00337D5D" w:rsidP="00337D5D">
      <w:pPr>
        <w:ind w:firstLine="709"/>
        <w:rPr>
          <w:szCs w:val="24"/>
        </w:rPr>
      </w:pPr>
      <w:r w:rsidRPr="00337D5D">
        <w:rPr>
          <w:spacing w:val="-4"/>
          <w:szCs w:val="24"/>
        </w:rPr>
        <w:t>3. При исполнении своих обязательств по настоящему Договору Стороны,</w:t>
      </w:r>
      <w:r w:rsidRPr="00337D5D">
        <w:rPr>
          <w:szCs w:val="24"/>
        </w:rPr>
        <w:t xml:space="preserve">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337D5D" w:rsidRPr="00337D5D" w:rsidRDefault="00337D5D" w:rsidP="00337D5D">
      <w:pPr>
        <w:autoSpaceDE w:val="0"/>
        <w:autoSpaceDN w:val="0"/>
        <w:adjustRightInd w:val="0"/>
        <w:ind w:firstLine="709"/>
        <w:rPr>
          <w:szCs w:val="24"/>
        </w:rPr>
      </w:pPr>
      <w:r w:rsidRPr="00337D5D">
        <w:rPr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337D5D" w:rsidRPr="00337D5D" w:rsidRDefault="00337D5D" w:rsidP="00337D5D">
      <w:pPr>
        <w:ind w:firstLine="709"/>
        <w:rPr>
          <w:szCs w:val="24"/>
        </w:rPr>
      </w:pPr>
      <w:r w:rsidRPr="00337D5D">
        <w:rPr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Х.2 - Х.3**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37D5D">
        <w:rPr>
          <w:bCs/>
          <w:szCs w:val="24"/>
        </w:rPr>
        <w:t xml:space="preserve"> Это подтверждение должно быть направлено в течение 10 (десяти) рабочих дней с даты направления письменного уведомления.</w:t>
      </w:r>
    </w:p>
    <w:p w:rsidR="00337D5D" w:rsidRPr="00337D5D" w:rsidRDefault="00337D5D" w:rsidP="00337D5D">
      <w:pPr>
        <w:autoSpaceDE w:val="0"/>
        <w:autoSpaceDN w:val="0"/>
        <w:adjustRightInd w:val="0"/>
        <w:ind w:firstLine="709"/>
        <w:rPr>
          <w:szCs w:val="24"/>
        </w:rPr>
      </w:pPr>
      <w:r w:rsidRPr="00337D5D">
        <w:rPr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</w:t>
      </w:r>
      <w:r w:rsidRPr="00337D5D">
        <w:rPr>
          <w:szCs w:val="24"/>
        </w:rPr>
        <w:lastRenderedPageBreak/>
        <w:t>может произойти нарушение каких-либо положений пунктов Х.1, Х.2 настоящего Договора любой из Сторон, аффилированными лицами, работниками или посредниками.</w:t>
      </w:r>
    </w:p>
    <w:p w:rsidR="00337D5D" w:rsidRPr="00337D5D" w:rsidRDefault="00337D5D" w:rsidP="00337D5D">
      <w:pPr>
        <w:shd w:val="clear" w:color="auto" w:fill="FFFFFF"/>
        <w:ind w:firstLine="709"/>
        <w:rPr>
          <w:szCs w:val="24"/>
        </w:rPr>
      </w:pPr>
      <w:r w:rsidRPr="00337D5D">
        <w:rPr>
          <w:szCs w:val="24"/>
        </w:rPr>
        <w:t xml:space="preserve">5. В случае нарушения одной из Сторон обязательств по соблюдению требований, предусмотренных пунктами Х.1, Х.2 настоящего Договора, и обязательств воздерживаться от запрещенных в пункте Х.3 настоящего Договора действий и/или неполучения другой стороной в установленный срок </w:t>
      </w:r>
      <w:r w:rsidRPr="00337D5D">
        <w:rPr>
          <w:spacing w:val="-4"/>
          <w:szCs w:val="24"/>
        </w:rPr>
        <w:t>подтверждения, что нарушения не произошло или не произойдет, Контрагент*</w:t>
      </w:r>
      <w:r w:rsidRPr="00337D5D">
        <w:rPr>
          <w:szCs w:val="24"/>
        </w:rPr>
        <w:t xml:space="preserve"> или ПАО «Россети» имеет право расторгнуть настоящий Договор в одностороннем порядке полностью или в части, направив письменное уведомление </w:t>
      </w:r>
      <w:r w:rsidRPr="00337D5D">
        <w:rPr>
          <w:spacing w:val="-4"/>
          <w:szCs w:val="24"/>
        </w:rPr>
        <w:t>о расторжении. Сторона, по чьей инициативе был расторгнут настоящий Договор</w:t>
      </w:r>
      <w:r w:rsidRPr="00337D5D">
        <w:rPr>
          <w:szCs w:val="24"/>
        </w:rPr>
        <w:t xml:space="preserve">, </w:t>
      </w:r>
      <w:r w:rsidRPr="00337D5D">
        <w:rPr>
          <w:spacing w:val="-4"/>
          <w:szCs w:val="24"/>
        </w:rPr>
        <w:t>в соответствии с положениями настоящего пункта вправе требовать возмещения</w:t>
      </w:r>
      <w:r w:rsidRPr="00337D5D">
        <w:rPr>
          <w:szCs w:val="24"/>
        </w:rPr>
        <w:t xml:space="preserve"> реального ущерба, возникшего в результате такого расторжения.</w:t>
      </w:r>
    </w:p>
    <w:p w:rsidR="00337D5D" w:rsidRPr="005F20BC" w:rsidRDefault="00337D5D" w:rsidP="00337D5D">
      <w:pPr>
        <w:shd w:val="clear" w:color="auto" w:fill="FFFFFF"/>
        <w:rPr>
          <w:sz w:val="28"/>
          <w:szCs w:val="28"/>
        </w:rPr>
      </w:pPr>
    </w:p>
    <w:p w:rsidR="00337D5D" w:rsidRPr="00804B1D" w:rsidRDefault="00337D5D" w:rsidP="00337D5D">
      <w:pPr>
        <w:rPr>
          <w:i/>
          <w:sz w:val="20"/>
        </w:rPr>
      </w:pPr>
      <w:r w:rsidRPr="00804B1D">
        <w:rPr>
          <w:bCs/>
          <w:i/>
          <w:sz w:val="20"/>
        </w:rPr>
        <w:t>* Н</w:t>
      </w:r>
      <w:r w:rsidRPr="00804B1D">
        <w:rPr>
          <w:i/>
          <w:sz w:val="20"/>
        </w:rPr>
        <w:t>аименования контрагента указываются в соответствии с наименованием контрагента в договоре (например, подрядчик, исполнитель, поставщик, заказчик и пр.).</w:t>
      </w:r>
    </w:p>
    <w:p w:rsidR="00337D5D" w:rsidRPr="00804B1D" w:rsidRDefault="00337D5D" w:rsidP="00337D5D">
      <w:pPr>
        <w:rPr>
          <w:i/>
          <w:sz w:val="20"/>
        </w:rPr>
      </w:pPr>
      <w:r w:rsidRPr="00804B1D">
        <w:rPr>
          <w:i/>
          <w:sz w:val="20"/>
        </w:rPr>
        <w:t>** Здесь и далее указываются номера пунктов договора, соответствующие пунктам 1-3 настоящей Антикоррупционной оговорки.</w:t>
      </w:r>
    </w:p>
    <w:p w:rsidR="00337D5D" w:rsidRDefault="00337D5D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337D5D" w:rsidRDefault="00337D5D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AB7167" w:rsidRDefault="00AB7167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AB7167" w:rsidRPr="00B01C5C" w:rsidRDefault="00AB7167" w:rsidP="00AB7167">
      <w:pPr>
        <w:snapToGrid w:val="0"/>
        <w:ind w:firstLine="709"/>
        <w:rPr>
          <w:b/>
          <w:color w:val="000000"/>
          <w:szCs w:val="24"/>
        </w:rPr>
      </w:pPr>
    </w:p>
    <w:p w:rsidR="00AB7167" w:rsidRPr="00B01C5C" w:rsidRDefault="00AB7167" w:rsidP="00AB7167">
      <w:pPr>
        <w:snapToGrid w:val="0"/>
        <w:ind w:firstLine="709"/>
        <w:rPr>
          <w:color w:val="000000"/>
          <w:szCs w:val="24"/>
        </w:rPr>
      </w:pPr>
      <w:r w:rsidRPr="00B01C5C">
        <w:rPr>
          <w:b/>
          <w:color w:val="000000"/>
          <w:szCs w:val="24"/>
        </w:rPr>
        <w:t xml:space="preserve">Участник: </w:t>
      </w:r>
      <w:r w:rsidRPr="00B01C5C">
        <w:rPr>
          <w:color w:val="000000"/>
          <w:szCs w:val="24"/>
        </w:rPr>
        <w:t>_______________/</w:t>
      </w:r>
    </w:p>
    <w:p w:rsidR="00AB7167" w:rsidRDefault="00AB7167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337D5D" w:rsidRPr="00B01C5C" w:rsidRDefault="00337D5D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EF2D3B" w:rsidRPr="00B01C5C" w:rsidRDefault="00EF2D3B" w:rsidP="00EF2D3B">
      <w:pPr>
        <w:ind w:firstLine="709"/>
        <w:rPr>
          <w:b/>
          <w:i/>
          <w:szCs w:val="24"/>
        </w:rPr>
      </w:pPr>
      <w:r w:rsidRPr="00B01C5C">
        <w:rPr>
          <w:b/>
          <w:i/>
          <w:iCs/>
          <w:szCs w:val="24"/>
        </w:rPr>
        <w:t>Информация о формах обратной связи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>» 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 xml:space="preserve"> и </w:t>
      </w:r>
      <w:r w:rsidR="007A6948">
        <w:rPr>
          <w:b/>
          <w:i/>
          <w:iCs/>
          <w:szCs w:val="24"/>
        </w:rPr>
        <w:t>Приволжье</w:t>
      </w:r>
      <w:r w:rsidRPr="00B01C5C">
        <w:rPr>
          <w:b/>
          <w:i/>
          <w:iCs/>
          <w:szCs w:val="24"/>
        </w:rPr>
        <w:t>» в рамках системы предупреждения и профилактики коррупции: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C0152D" w:rsidRPr="00C0152D" w:rsidRDefault="00C0152D" w:rsidP="00C0152D">
      <w:pPr>
        <w:pStyle w:val="Style5"/>
        <w:spacing w:line="240" w:lineRule="auto"/>
        <w:ind w:firstLine="284"/>
        <w:rPr>
          <w:i/>
          <w:iCs/>
          <w:color w:val="000000"/>
        </w:rPr>
      </w:pPr>
      <w:r w:rsidRPr="00C0152D">
        <w:rPr>
          <w:i/>
          <w:iCs/>
        </w:rPr>
        <w:t xml:space="preserve">В ПАО «Россети Центр» и ПАО «Россети Центр и Приволжье» действует система предупреждения и профилактики коррупции. </w:t>
      </w:r>
      <w:r w:rsidRPr="00C0152D">
        <w:rPr>
          <w:i/>
          <w:iCs/>
          <w:shd w:val="clear" w:color="auto" w:fill="FFFFFF"/>
        </w:rPr>
        <w:t xml:space="preserve">Информацию о возможных фактах коррупции в </w:t>
      </w:r>
      <w:r w:rsidRPr="00C0152D">
        <w:rPr>
          <w:i/>
          <w:iCs/>
        </w:rPr>
        <w:t>ПАО «Россети Центр» и ПАО «Россети Центр и Приволжье»</w:t>
      </w:r>
      <w:r w:rsidRPr="00C0152D">
        <w:rPr>
          <w:i/>
          <w:iCs/>
          <w:shd w:val="clear" w:color="auto" w:fill="FFFFFF"/>
        </w:rPr>
        <w:t>, а также дочерних зависимых обществах и их филиалах можно сообщить, заполнив </w:t>
      </w:r>
      <w:r w:rsidRPr="00C0152D">
        <w:rPr>
          <w:i/>
        </w:rPr>
        <w:t xml:space="preserve">форму обратной связи на корпоративном сайте </w:t>
      </w:r>
      <w:r w:rsidRPr="00C0152D">
        <w:rPr>
          <w:i/>
          <w:iCs/>
        </w:rPr>
        <w:t>ПАО «Россети Центр»</w:t>
      </w:r>
      <w:r w:rsidRPr="00C0152D">
        <w:rPr>
          <w:i/>
        </w:rPr>
        <w:t xml:space="preserve">: </w:t>
      </w:r>
      <w:hyperlink r:id="rId8" w:history="1">
        <w:r w:rsidRPr="00C0152D">
          <w:rPr>
            <w:rStyle w:val="ae"/>
            <w:i/>
          </w:rPr>
          <w:t>https://www.mrsk-1.ru/customers/customer-service/feedback/</w:t>
        </w:r>
      </w:hyperlink>
      <w:r w:rsidRPr="00C0152D">
        <w:rPr>
          <w:rStyle w:val="ae"/>
          <w:i/>
        </w:rPr>
        <w:t>,</w:t>
      </w:r>
      <w:r w:rsidRPr="00C0152D">
        <w:rPr>
          <w:i/>
        </w:rPr>
        <w:t xml:space="preserve"> </w:t>
      </w:r>
      <w:r w:rsidRPr="00C0152D">
        <w:rPr>
          <w:i/>
          <w:iCs/>
        </w:rPr>
        <w:t>ПАО «Россети Центр и Приволжье»</w:t>
      </w:r>
      <w:r w:rsidRPr="00C0152D">
        <w:rPr>
          <w:i/>
        </w:rPr>
        <w:t xml:space="preserve">: </w:t>
      </w:r>
      <w:hyperlink r:id="rId9" w:history="1">
        <w:r w:rsidRPr="00C0152D">
          <w:rPr>
            <w:rStyle w:val="ae"/>
            <w:i/>
          </w:rPr>
          <w:t>https://www.mrsk-cp.ru/about/anti-corruption_policy/feedback/</w:t>
        </w:r>
      </w:hyperlink>
      <w:r w:rsidRPr="00C0152D">
        <w:rPr>
          <w:i/>
        </w:rPr>
        <w:t xml:space="preserve"> </w:t>
      </w:r>
      <w:r w:rsidRPr="00C0152D">
        <w:rPr>
          <w:i/>
          <w:iCs/>
        </w:rPr>
        <w:t>с обязательным указанием адреса электронной почты для обратной связи</w:t>
      </w:r>
      <w:r w:rsidRPr="00C0152D">
        <w:rPr>
          <w:i/>
          <w:iCs/>
          <w:color w:val="000000"/>
        </w:rPr>
        <w:t xml:space="preserve">, а также </w:t>
      </w:r>
      <w:r w:rsidRPr="00C0152D">
        <w:rPr>
          <w:i/>
          <w:iCs/>
          <w:shd w:val="clear" w:color="auto" w:fill="FFFFFF"/>
        </w:rPr>
        <w:t>позвонив по телефону «Горячей линии»:</w:t>
      </w:r>
    </w:p>
    <w:p w:rsidR="00C0152D" w:rsidRPr="00C0152D" w:rsidRDefault="00C0152D" w:rsidP="00C0152D">
      <w:pPr>
        <w:ind w:firstLine="284"/>
        <w:rPr>
          <w:i/>
          <w:iCs/>
          <w:strike/>
          <w:szCs w:val="24"/>
        </w:rPr>
      </w:pPr>
      <w:r w:rsidRPr="00C0152D">
        <w:rPr>
          <w:i/>
          <w:iCs/>
          <w:szCs w:val="24"/>
        </w:rPr>
        <w:t xml:space="preserve">ПАО «Россети Центр» - </w:t>
      </w:r>
      <w:r w:rsidRPr="00C0152D">
        <w:rPr>
          <w:i/>
          <w:szCs w:val="24"/>
        </w:rPr>
        <w:t xml:space="preserve">+7 (495) 747-92-99 или </w:t>
      </w:r>
      <w:r w:rsidRPr="00C0152D">
        <w:rPr>
          <w:i/>
          <w:iCs/>
          <w:szCs w:val="24"/>
          <w:shd w:val="clear" w:color="auto" w:fill="FFFFFF"/>
        </w:rPr>
        <w:t>8-800-220-0-220 </w:t>
      </w:r>
      <w:r w:rsidRPr="00C0152D">
        <w:rPr>
          <w:i/>
          <w:color w:val="FF0000"/>
          <w:szCs w:val="24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>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</w:rPr>
        <w:t>либо на адрес электронной почты</w:t>
      </w:r>
      <w:r w:rsidRPr="00C0152D">
        <w:rPr>
          <w:i/>
          <w:iCs/>
          <w:strike/>
          <w:szCs w:val="24"/>
        </w:rPr>
        <w:t> </w:t>
      </w:r>
      <w:hyperlink r:id="rId10" w:history="1">
        <w:r w:rsidRPr="00C0152D">
          <w:rPr>
            <w:rStyle w:val="ae"/>
            <w:i/>
            <w:szCs w:val="24"/>
            <w:lang w:val="en-US"/>
          </w:rPr>
          <w:t>posta</w:t>
        </w:r>
        <w:r w:rsidRPr="00C0152D">
          <w:rPr>
            <w:rStyle w:val="ae"/>
            <w:i/>
            <w:szCs w:val="24"/>
          </w:rPr>
          <w:t>@</w:t>
        </w:r>
        <w:r w:rsidRPr="00C0152D">
          <w:rPr>
            <w:rStyle w:val="ae"/>
            <w:i/>
            <w:szCs w:val="24"/>
            <w:lang w:val="en-US"/>
          </w:rPr>
          <w:t>mrsk</w:t>
        </w:r>
        <w:r w:rsidRPr="00C0152D">
          <w:rPr>
            <w:rStyle w:val="ae"/>
            <w:i/>
            <w:szCs w:val="24"/>
          </w:rPr>
          <w:t>-1.</w:t>
        </w:r>
        <w:r w:rsidRPr="00C0152D">
          <w:rPr>
            <w:rStyle w:val="ae"/>
            <w:i/>
            <w:szCs w:val="24"/>
            <w:lang w:val="en-US"/>
          </w:rPr>
          <w:t>ru</w:t>
        </w:r>
      </w:hyperlink>
      <w:r>
        <w:rPr>
          <w:i/>
          <w:color w:val="000000"/>
          <w:szCs w:val="24"/>
        </w:rPr>
        <w:t>.</w:t>
      </w:r>
    </w:p>
    <w:p w:rsidR="00C0152D" w:rsidRPr="00C0152D" w:rsidRDefault="00C0152D" w:rsidP="00C0152D">
      <w:pPr>
        <w:ind w:firstLine="284"/>
        <w:rPr>
          <w:i/>
          <w:szCs w:val="24"/>
          <w:shd w:val="clear" w:color="auto" w:fill="FFFFFF"/>
        </w:rPr>
      </w:pPr>
      <w:r w:rsidRPr="00C0152D">
        <w:rPr>
          <w:i/>
          <w:iCs/>
          <w:szCs w:val="24"/>
        </w:rPr>
        <w:t xml:space="preserve">ПАО «Россети Центр и </w:t>
      </w:r>
      <w:r w:rsidRPr="00C0152D">
        <w:rPr>
          <w:i/>
          <w:iCs/>
          <w:szCs w:val="24"/>
          <w:shd w:val="clear" w:color="auto" w:fill="FFFFFF"/>
        </w:rPr>
        <w:t xml:space="preserve">Приволжье» - </w:t>
      </w:r>
      <w:r w:rsidRPr="00C0152D">
        <w:rPr>
          <w:i/>
          <w:szCs w:val="24"/>
        </w:rPr>
        <w:t xml:space="preserve">по телефону </w:t>
      </w:r>
      <w:r w:rsidRPr="00C0152D">
        <w:rPr>
          <w:i/>
          <w:iCs/>
          <w:szCs w:val="24"/>
          <w:shd w:val="clear" w:color="auto" w:fill="FFFFFF"/>
        </w:rPr>
        <w:t>8-800-220-0-220  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 xml:space="preserve">либо на адрес электронной почты </w:t>
      </w:r>
      <w:hyperlink r:id="rId11" w:history="1">
        <w:r w:rsidRPr="00C0152D">
          <w:rPr>
            <w:rStyle w:val="ae"/>
            <w:i/>
            <w:szCs w:val="24"/>
            <w:lang w:val="en-US"/>
          </w:rPr>
          <w:t>info</w:t>
        </w:r>
        <w:r w:rsidRPr="00C0152D">
          <w:rPr>
            <w:rStyle w:val="ae"/>
            <w:i/>
            <w:szCs w:val="24"/>
          </w:rPr>
          <w:t>@</w:t>
        </w:r>
        <w:r w:rsidRPr="00C0152D">
          <w:rPr>
            <w:rStyle w:val="ae"/>
            <w:i/>
            <w:szCs w:val="24"/>
            <w:lang w:val="en-US"/>
          </w:rPr>
          <w:t>mrsk</w:t>
        </w:r>
        <w:r w:rsidRPr="00C0152D">
          <w:rPr>
            <w:rStyle w:val="ae"/>
            <w:i/>
            <w:szCs w:val="24"/>
          </w:rPr>
          <w:t>-</w:t>
        </w:r>
        <w:r w:rsidRPr="00C0152D">
          <w:rPr>
            <w:rStyle w:val="ae"/>
            <w:i/>
            <w:szCs w:val="24"/>
            <w:lang w:val="en-US"/>
          </w:rPr>
          <w:t>cp</w:t>
        </w:r>
        <w:r w:rsidRPr="00C0152D">
          <w:rPr>
            <w:rStyle w:val="ae"/>
            <w:i/>
            <w:szCs w:val="24"/>
          </w:rPr>
          <w:t>.</w:t>
        </w:r>
        <w:r w:rsidRPr="00C0152D">
          <w:rPr>
            <w:rStyle w:val="ae"/>
            <w:i/>
            <w:szCs w:val="24"/>
            <w:lang w:val="en-US"/>
          </w:rPr>
          <w:t>ru</w:t>
        </w:r>
      </w:hyperlink>
      <w:r w:rsidRPr="00C0152D">
        <w:rPr>
          <w:i/>
          <w:szCs w:val="24"/>
          <w:shd w:val="clear" w:color="auto" w:fill="FFFFFF"/>
        </w:rPr>
        <w:t xml:space="preserve">,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«Россети Центр» - 119017, Россия, г. Москва, ул. Малая Ордынка, 15.</w:t>
      </w:r>
    </w:p>
    <w:p w:rsidR="00C0152D" w:rsidRPr="00C0152D" w:rsidRDefault="00C0152D" w:rsidP="00C0152D">
      <w:pPr>
        <w:ind w:right="34"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«Россети Центр и Приволжье» -</w:t>
      </w:r>
      <w:r w:rsidRPr="00C0152D">
        <w:rPr>
          <w:i/>
          <w:iCs/>
          <w:szCs w:val="24"/>
          <w:shd w:val="clear" w:color="auto" w:fill="FFFFFF"/>
        </w:rPr>
        <w:t xml:space="preserve"> </w:t>
      </w:r>
      <w:r w:rsidRPr="00C0152D">
        <w:rPr>
          <w:rFonts w:ascii="Arial" w:hAnsi="Arial" w:cs="Arial"/>
          <w:i/>
          <w:color w:val="000000"/>
          <w:szCs w:val="24"/>
          <w:shd w:val="clear" w:color="auto" w:fill="FFFFFF"/>
        </w:rPr>
        <w:t> </w:t>
      </w:r>
      <w:r w:rsidRPr="00C0152D">
        <w:rPr>
          <w:i/>
          <w:iCs/>
          <w:szCs w:val="24"/>
          <w:shd w:val="clear" w:color="auto" w:fill="FFFFFF"/>
        </w:rPr>
        <w:t>603950, г. Нижний Новгород, ул. Рождественская, д. 33.</w:t>
      </w:r>
    </w:p>
    <w:p w:rsidR="00C0152D" w:rsidRPr="00C0152D" w:rsidRDefault="00C0152D" w:rsidP="002D33BE">
      <w:pPr>
        <w:pStyle w:val="aff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4"/>
          <w:szCs w:val="24"/>
        </w:rPr>
      </w:pPr>
    </w:p>
    <w:sectPr w:rsidR="00C0152D" w:rsidRPr="00C0152D" w:rsidSect="00C0152D">
      <w:headerReference w:type="first" r:id="rId12"/>
      <w:pgSz w:w="11906" w:h="16838" w:code="9"/>
      <w:pgMar w:top="680" w:right="567" w:bottom="539" w:left="993" w:header="72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BD8" w:rsidRDefault="008D1BD8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8D1BD8" w:rsidRDefault="008D1BD8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8D1BD8" w:rsidRDefault="008D1BD8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BD8" w:rsidRDefault="008D1BD8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8D1BD8" w:rsidRDefault="008D1BD8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8D1BD8" w:rsidRDefault="008D1BD8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BD6" w:rsidRDefault="000B5BD6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18"/>
    <w:multiLevelType w:val="multilevel"/>
    <w:tmpl w:val="00000018"/>
    <w:lvl w:ilvl="0">
      <w:start w:val="1"/>
      <w:numFmt w:val="decimal"/>
      <w:pStyle w:val="Text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2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5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02F35FB4"/>
    <w:multiLevelType w:val="hybridMultilevel"/>
    <w:tmpl w:val="92C8B0EA"/>
    <w:lvl w:ilvl="0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610F06"/>
    <w:multiLevelType w:val="hybridMultilevel"/>
    <w:tmpl w:val="711E019C"/>
    <w:lvl w:ilvl="0" w:tplc="C4FED82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1A9755A7"/>
    <w:multiLevelType w:val="hybridMultilevel"/>
    <w:tmpl w:val="7B500EF4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27D5482D"/>
    <w:multiLevelType w:val="hybridMultilevel"/>
    <w:tmpl w:val="52E46B6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5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374918E7"/>
    <w:multiLevelType w:val="hybridMultilevel"/>
    <w:tmpl w:val="9AB493AC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3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2" w15:restartNumberingAfterBreak="0">
    <w:nsid w:val="57C73082"/>
    <w:multiLevelType w:val="multilevel"/>
    <w:tmpl w:val="4546F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5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 w15:restartNumberingAfterBreak="0">
    <w:nsid w:val="5F3E0E38"/>
    <w:multiLevelType w:val="hybridMultilevel"/>
    <w:tmpl w:val="5F16534E"/>
    <w:lvl w:ilvl="0" w:tplc="6086869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5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0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1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71A0521F"/>
    <w:multiLevelType w:val="hybridMultilevel"/>
    <w:tmpl w:val="30B86986"/>
    <w:lvl w:ilvl="0">
      <w:start w:val="1"/>
      <w:numFmt w:val="decimal"/>
      <w:lvlText w:val="%1)"/>
      <w:lvlJc w:val="left"/>
      <w:pPr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5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7D5279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6"/>
  </w:num>
  <w:num w:numId="6">
    <w:abstractNumId w:val="53"/>
  </w:num>
  <w:num w:numId="7">
    <w:abstractNumId w:val="47"/>
  </w:num>
  <w:num w:numId="8">
    <w:abstractNumId w:val="42"/>
  </w:num>
  <w:num w:numId="9">
    <w:abstractNumId w:val="65"/>
  </w:num>
  <w:num w:numId="10">
    <w:abstractNumId w:val="61"/>
  </w:num>
  <w:num w:numId="11">
    <w:abstractNumId w:val="36"/>
  </w:num>
  <w:num w:numId="12">
    <w:abstractNumId w:val="45"/>
  </w:num>
  <w:num w:numId="13">
    <w:abstractNumId w:val="43"/>
  </w:num>
  <w:num w:numId="14">
    <w:abstractNumId w:val="54"/>
  </w:num>
  <w:num w:numId="15">
    <w:abstractNumId w:val="34"/>
  </w:num>
  <w:num w:numId="16">
    <w:abstractNumId w:val="4"/>
  </w:num>
  <w:num w:numId="17">
    <w:abstractNumId w:val="37"/>
  </w:num>
  <w:num w:numId="18">
    <w:abstractNumId w:val="23"/>
  </w:num>
  <w:num w:numId="19">
    <w:abstractNumId w:val="57"/>
  </w:num>
  <w:num w:numId="20">
    <w:abstractNumId w:val="33"/>
  </w:num>
  <w:num w:numId="21">
    <w:abstractNumId w:val="25"/>
  </w:num>
  <w:num w:numId="22">
    <w:abstractNumId w:val="20"/>
  </w:num>
  <w:num w:numId="23">
    <w:abstractNumId w:val="50"/>
  </w:num>
  <w:num w:numId="24">
    <w:abstractNumId w:val="31"/>
  </w:num>
  <w:num w:numId="25">
    <w:abstractNumId w:val="22"/>
  </w:num>
  <w:num w:numId="26">
    <w:abstractNumId w:val="62"/>
  </w:num>
  <w:num w:numId="27">
    <w:abstractNumId w:val="58"/>
    <w:lvlOverride w:ilvl="0">
      <w:startOverride w:val="1"/>
    </w:lvlOverride>
  </w:num>
  <w:num w:numId="28">
    <w:abstractNumId w:val="64"/>
  </w:num>
  <w:num w:numId="29">
    <w:abstractNumId w:val="26"/>
  </w:num>
  <w:num w:numId="30">
    <w:abstractNumId w:val="44"/>
  </w:num>
  <w:num w:numId="31">
    <w:abstractNumId w:val="32"/>
  </w:num>
  <w:num w:numId="32">
    <w:abstractNumId w:val="48"/>
  </w:num>
  <w:num w:numId="33">
    <w:abstractNumId w:val="55"/>
  </w:num>
  <w:num w:numId="34">
    <w:abstractNumId w:val="63"/>
  </w:num>
  <w:num w:numId="35">
    <w:abstractNumId w:val="28"/>
  </w:num>
  <w:num w:numId="36">
    <w:abstractNumId w:val="40"/>
  </w:num>
  <w:num w:numId="37">
    <w:abstractNumId w:val="41"/>
  </w:num>
  <w:num w:numId="38">
    <w:abstractNumId w:val="29"/>
  </w:num>
  <w:num w:numId="39">
    <w:abstractNumId w:val="60"/>
  </w:num>
  <w:num w:numId="40">
    <w:abstractNumId w:val="38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59"/>
  </w:num>
  <w:num w:numId="44">
    <w:abstractNumId w:val="19"/>
  </w:num>
  <w:num w:numId="45">
    <w:abstractNumId w:val="51"/>
  </w:num>
  <w:num w:numId="46">
    <w:abstractNumId w:val="30"/>
  </w:num>
  <w:num w:numId="47">
    <w:abstractNumId w:val="68"/>
  </w:num>
  <w:num w:numId="48">
    <w:abstractNumId w:val="52"/>
  </w:num>
  <w:num w:numId="49">
    <w:abstractNumId w:val="49"/>
  </w:num>
  <w:num w:numId="50">
    <w:abstractNumId w:val="39"/>
  </w:num>
  <w:num w:numId="51">
    <w:abstractNumId w:val="11"/>
  </w:num>
  <w:num w:numId="52">
    <w:abstractNumId w:val="18"/>
  </w:num>
  <w:num w:numId="53">
    <w:abstractNumId w:val="4"/>
  </w:num>
  <w:num w:numId="54">
    <w:abstractNumId w:val="66"/>
  </w:num>
  <w:num w:numId="55">
    <w:abstractNumId w:val="6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225"/>
    <w:rsid w:val="00004611"/>
    <w:rsid w:val="000046FC"/>
    <w:rsid w:val="00004A25"/>
    <w:rsid w:val="00005529"/>
    <w:rsid w:val="0000601C"/>
    <w:rsid w:val="000063DE"/>
    <w:rsid w:val="00006410"/>
    <w:rsid w:val="00006E07"/>
    <w:rsid w:val="00007127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70CB"/>
    <w:rsid w:val="000176DB"/>
    <w:rsid w:val="00017765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7D5"/>
    <w:rsid w:val="00033462"/>
    <w:rsid w:val="0003366C"/>
    <w:rsid w:val="00033854"/>
    <w:rsid w:val="0003432F"/>
    <w:rsid w:val="0003454D"/>
    <w:rsid w:val="00034FA6"/>
    <w:rsid w:val="000357E0"/>
    <w:rsid w:val="0003599B"/>
    <w:rsid w:val="000363F7"/>
    <w:rsid w:val="000369E4"/>
    <w:rsid w:val="00036CF6"/>
    <w:rsid w:val="00037AEF"/>
    <w:rsid w:val="000414E7"/>
    <w:rsid w:val="00041804"/>
    <w:rsid w:val="00042F3A"/>
    <w:rsid w:val="00042FD1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0CA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2F64"/>
    <w:rsid w:val="00063663"/>
    <w:rsid w:val="000642B9"/>
    <w:rsid w:val="00064547"/>
    <w:rsid w:val="00064CE1"/>
    <w:rsid w:val="000664F3"/>
    <w:rsid w:val="00066B5A"/>
    <w:rsid w:val="0006706E"/>
    <w:rsid w:val="0007070F"/>
    <w:rsid w:val="00071CDE"/>
    <w:rsid w:val="00072133"/>
    <w:rsid w:val="00072435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1DB"/>
    <w:rsid w:val="000822C3"/>
    <w:rsid w:val="000822D5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9009B"/>
    <w:rsid w:val="000905E9"/>
    <w:rsid w:val="00090EC1"/>
    <w:rsid w:val="00091329"/>
    <w:rsid w:val="00091737"/>
    <w:rsid w:val="00091B6D"/>
    <w:rsid w:val="00091EDF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DCF"/>
    <w:rsid w:val="00097E43"/>
    <w:rsid w:val="000A0212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625"/>
    <w:rsid w:val="000A4EDF"/>
    <w:rsid w:val="000A52D6"/>
    <w:rsid w:val="000A64BC"/>
    <w:rsid w:val="000A676D"/>
    <w:rsid w:val="000A6ADD"/>
    <w:rsid w:val="000A6B4E"/>
    <w:rsid w:val="000A6F4D"/>
    <w:rsid w:val="000B0726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BD6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31B8"/>
    <w:rsid w:val="000C34F3"/>
    <w:rsid w:val="000C4B9D"/>
    <w:rsid w:val="000C50C9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4A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B13"/>
    <w:rsid w:val="000F0C9A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116B1"/>
    <w:rsid w:val="00111B4F"/>
    <w:rsid w:val="00111ED7"/>
    <w:rsid w:val="00112107"/>
    <w:rsid w:val="00112895"/>
    <w:rsid w:val="00112C35"/>
    <w:rsid w:val="00112CE2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636"/>
    <w:rsid w:val="00134C4C"/>
    <w:rsid w:val="00135B5A"/>
    <w:rsid w:val="00136DB8"/>
    <w:rsid w:val="0013770B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A5C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349A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110"/>
    <w:rsid w:val="00192644"/>
    <w:rsid w:val="001926E9"/>
    <w:rsid w:val="0019273B"/>
    <w:rsid w:val="00192AA8"/>
    <w:rsid w:val="00194039"/>
    <w:rsid w:val="00194528"/>
    <w:rsid w:val="0019543A"/>
    <w:rsid w:val="00195927"/>
    <w:rsid w:val="00195A11"/>
    <w:rsid w:val="00195DFD"/>
    <w:rsid w:val="00196208"/>
    <w:rsid w:val="00196703"/>
    <w:rsid w:val="00196F1D"/>
    <w:rsid w:val="001970CD"/>
    <w:rsid w:val="001971C1"/>
    <w:rsid w:val="001973CF"/>
    <w:rsid w:val="001979EA"/>
    <w:rsid w:val="00197D6A"/>
    <w:rsid w:val="00197F43"/>
    <w:rsid w:val="001A0094"/>
    <w:rsid w:val="001A1204"/>
    <w:rsid w:val="001A12EF"/>
    <w:rsid w:val="001A1E04"/>
    <w:rsid w:val="001A27C7"/>
    <w:rsid w:val="001A2EC6"/>
    <w:rsid w:val="001A344D"/>
    <w:rsid w:val="001A37C4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6A3"/>
    <w:rsid w:val="001A77B4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92"/>
    <w:rsid w:val="001B42DD"/>
    <w:rsid w:val="001B465F"/>
    <w:rsid w:val="001B4BE7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F72"/>
    <w:rsid w:val="001E246A"/>
    <w:rsid w:val="001E27D7"/>
    <w:rsid w:val="001E287E"/>
    <w:rsid w:val="001E2FB2"/>
    <w:rsid w:val="001E3720"/>
    <w:rsid w:val="001E64EA"/>
    <w:rsid w:val="001E694B"/>
    <w:rsid w:val="001E7664"/>
    <w:rsid w:val="001E7ECE"/>
    <w:rsid w:val="001E7FD6"/>
    <w:rsid w:val="001F02CB"/>
    <w:rsid w:val="001F0E34"/>
    <w:rsid w:val="001F0F5D"/>
    <w:rsid w:val="001F1531"/>
    <w:rsid w:val="001F1932"/>
    <w:rsid w:val="001F236E"/>
    <w:rsid w:val="001F2629"/>
    <w:rsid w:val="001F3463"/>
    <w:rsid w:val="001F3D71"/>
    <w:rsid w:val="001F48E2"/>
    <w:rsid w:val="001F52D4"/>
    <w:rsid w:val="001F54D7"/>
    <w:rsid w:val="001F564E"/>
    <w:rsid w:val="001F56C4"/>
    <w:rsid w:val="001F5803"/>
    <w:rsid w:val="001F5916"/>
    <w:rsid w:val="001F655A"/>
    <w:rsid w:val="001F66A6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CCC"/>
    <w:rsid w:val="00232935"/>
    <w:rsid w:val="00233128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09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17C"/>
    <w:rsid w:val="002533AC"/>
    <w:rsid w:val="0025604B"/>
    <w:rsid w:val="0025612A"/>
    <w:rsid w:val="00256332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739"/>
    <w:rsid w:val="00277929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51D"/>
    <w:rsid w:val="00291E1F"/>
    <w:rsid w:val="00292CA9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929"/>
    <w:rsid w:val="002A50A5"/>
    <w:rsid w:val="002A5326"/>
    <w:rsid w:val="002A678E"/>
    <w:rsid w:val="002A723A"/>
    <w:rsid w:val="002A7C8C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C12"/>
    <w:rsid w:val="002C4DDA"/>
    <w:rsid w:val="002C537D"/>
    <w:rsid w:val="002C5445"/>
    <w:rsid w:val="002C55A9"/>
    <w:rsid w:val="002C5D48"/>
    <w:rsid w:val="002C6C05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5920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A8B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79EC"/>
    <w:rsid w:val="00307D13"/>
    <w:rsid w:val="00307D41"/>
    <w:rsid w:val="00310825"/>
    <w:rsid w:val="00310CE5"/>
    <w:rsid w:val="00311853"/>
    <w:rsid w:val="00311F65"/>
    <w:rsid w:val="0031293F"/>
    <w:rsid w:val="00313072"/>
    <w:rsid w:val="00313DBF"/>
    <w:rsid w:val="00314210"/>
    <w:rsid w:val="003144ED"/>
    <w:rsid w:val="00314FC3"/>
    <w:rsid w:val="003156ED"/>
    <w:rsid w:val="00315D7E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296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BE1"/>
    <w:rsid w:val="00337D5D"/>
    <w:rsid w:val="0034046A"/>
    <w:rsid w:val="00340732"/>
    <w:rsid w:val="00340832"/>
    <w:rsid w:val="00340885"/>
    <w:rsid w:val="00340D4E"/>
    <w:rsid w:val="003415A6"/>
    <w:rsid w:val="0034213D"/>
    <w:rsid w:val="00343CFA"/>
    <w:rsid w:val="00343FF1"/>
    <w:rsid w:val="003442D9"/>
    <w:rsid w:val="003443D3"/>
    <w:rsid w:val="00345453"/>
    <w:rsid w:val="00345A87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65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3B80"/>
    <w:rsid w:val="00364319"/>
    <w:rsid w:val="00364642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B72"/>
    <w:rsid w:val="00377DED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EF3"/>
    <w:rsid w:val="00385118"/>
    <w:rsid w:val="0038536F"/>
    <w:rsid w:val="0038659D"/>
    <w:rsid w:val="003874E5"/>
    <w:rsid w:val="0038786F"/>
    <w:rsid w:val="00387C48"/>
    <w:rsid w:val="003905CD"/>
    <w:rsid w:val="003906B2"/>
    <w:rsid w:val="0039070D"/>
    <w:rsid w:val="00390791"/>
    <w:rsid w:val="0039079B"/>
    <w:rsid w:val="00390AF7"/>
    <w:rsid w:val="00390CB1"/>
    <w:rsid w:val="00391370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4668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2D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5A7"/>
    <w:rsid w:val="003C7722"/>
    <w:rsid w:val="003D01FE"/>
    <w:rsid w:val="003D04D9"/>
    <w:rsid w:val="003D12CF"/>
    <w:rsid w:val="003D1496"/>
    <w:rsid w:val="003D16A9"/>
    <w:rsid w:val="003D207B"/>
    <w:rsid w:val="003D2744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70"/>
    <w:rsid w:val="00414287"/>
    <w:rsid w:val="004143CA"/>
    <w:rsid w:val="00414A93"/>
    <w:rsid w:val="00415052"/>
    <w:rsid w:val="004151EE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3F92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1EC3"/>
    <w:rsid w:val="00432216"/>
    <w:rsid w:val="00432DFD"/>
    <w:rsid w:val="00432E92"/>
    <w:rsid w:val="0043302A"/>
    <w:rsid w:val="00433D82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4C1C"/>
    <w:rsid w:val="0044507D"/>
    <w:rsid w:val="004454A7"/>
    <w:rsid w:val="00445679"/>
    <w:rsid w:val="004458A5"/>
    <w:rsid w:val="0044594B"/>
    <w:rsid w:val="00445A7F"/>
    <w:rsid w:val="00446303"/>
    <w:rsid w:val="00446652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7B"/>
    <w:rsid w:val="00482E97"/>
    <w:rsid w:val="00483144"/>
    <w:rsid w:val="00483D6A"/>
    <w:rsid w:val="00484D42"/>
    <w:rsid w:val="004864B8"/>
    <w:rsid w:val="0048656D"/>
    <w:rsid w:val="00486C2F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5483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09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67D"/>
    <w:rsid w:val="00500A2C"/>
    <w:rsid w:val="00501B77"/>
    <w:rsid w:val="00501D0C"/>
    <w:rsid w:val="00501D30"/>
    <w:rsid w:val="00501F01"/>
    <w:rsid w:val="00503992"/>
    <w:rsid w:val="00503D5C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ABD"/>
    <w:rsid w:val="00514CE6"/>
    <w:rsid w:val="00514D7D"/>
    <w:rsid w:val="00514DE0"/>
    <w:rsid w:val="00516399"/>
    <w:rsid w:val="0051650F"/>
    <w:rsid w:val="00516A3F"/>
    <w:rsid w:val="00517502"/>
    <w:rsid w:val="005177D1"/>
    <w:rsid w:val="00517E40"/>
    <w:rsid w:val="005212ED"/>
    <w:rsid w:val="00521DCE"/>
    <w:rsid w:val="0052252C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767C"/>
    <w:rsid w:val="005506FB"/>
    <w:rsid w:val="00550D6F"/>
    <w:rsid w:val="00550E6E"/>
    <w:rsid w:val="00551ABA"/>
    <w:rsid w:val="00551E01"/>
    <w:rsid w:val="00551F67"/>
    <w:rsid w:val="00553419"/>
    <w:rsid w:val="00554C3F"/>
    <w:rsid w:val="00555175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07E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6EF"/>
    <w:rsid w:val="005B29D0"/>
    <w:rsid w:val="005B2E55"/>
    <w:rsid w:val="005B2EF3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BA2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8F2"/>
    <w:rsid w:val="005D1A20"/>
    <w:rsid w:val="005D2436"/>
    <w:rsid w:val="005D3102"/>
    <w:rsid w:val="005D3347"/>
    <w:rsid w:val="005D52D1"/>
    <w:rsid w:val="005D542F"/>
    <w:rsid w:val="005D5D2D"/>
    <w:rsid w:val="005D65AE"/>
    <w:rsid w:val="005D65E0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E87"/>
    <w:rsid w:val="005E4882"/>
    <w:rsid w:val="005E48B3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56A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962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454"/>
    <w:rsid w:val="00631B69"/>
    <w:rsid w:val="00631BB2"/>
    <w:rsid w:val="00631F88"/>
    <w:rsid w:val="006329EB"/>
    <w:rsid w:val="00632D27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2261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90A"/>
    <w:rsid w:val="00660A63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6EE"/>
    <w:rsid w:val="006A57CF"/>
    <w:rsid w:val="006A5CE1"/>
    <w:rsid w:val="006A5F6E"/>
    <w:rsid w:val="006A61F7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209A"/>
    <w:rsid w:val="006C22B3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B46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4B2F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05E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3C8D"/>
    <w:rsid w:val="00714AD4"/>
    <w:rsid w:val="00714DA6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08C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81A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2D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5AB5"/>
    <w:rsid w:val="007A5B7E"/>
    <w:rsid w:val="007A5E18"/>
    <w:rsid w:val="007A6948"/>
    <w:rsid w:val="007A6B52"/>
    <w:rsid w:val="007A751E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4DC3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32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BB1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0A6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470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4BEA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737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2F4"/>
    <w:rsid w:val="0089154A"/>
    <w:rsid w:val="00891A5C"/>
    <w:rsid w:val="00892023"/>
    <w:rsid w:val="00892BA3"/>
    <w:rsid w:val="00892C1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0D3"/>
    <w:rsid w:val="008B0E4F"/>
    <w:rsid w:val="008B104B"/>
    <w:rsid w:val="008B2065"/>
    <w:rsid w:val="008B306D"/>
    <w:rsid w:val="008B3C99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BD8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B34"/>
    <w:rsid w:val="008F6EA6"/>
    <w:rsid w:val="008F7303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11F5"/>
    <w:rsid w:val="009112F9"/>
    <w:rsid w:val="0091195A"/>
    <w:rsid w:val="00911F76"/>
    <w:rsid w:val="00912013"/>
    <w:rsid w:val="00912741"/>
    <w:rsid w:val="009129E4"/>
    <w:rsid w:val="009137EB"/>
    <w:rsid w:val="00913AB3"/>
    <w:rsid w:val="00913D02"/>
    <w:rsid w:val="00913E7E"/>
    <w:rsid w:val="00914DD4"/>
    <w:rsid w:val="00915248"/>
    <w:rsid w:val="0091656D"/>
    <w:rsid w:val="009174D7"/>
    <w:rsid w:val="00920020"/>
    <w:rsid w:val="00920315"/>
    <w:rsid w:val="00920394"/>
    <w:rsid w:val="00920FB2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5B2"/>
    <w:rsid w:val="00927A91"/>
    <w:rsid w:val="009315C0"/>
    <w:rsid w:val="00932721"/>
    <w:rsid w:val="00933152"/>
    <w:rsid w:val="00933494"/>
    <w:rsid w:val="00933CEF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CC7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1F21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4F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1F1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6227"/>
    <w:rsid w:val="009A67A7"/>
    <w:rsid w:val="009A7270"/>
    <w:rsid w:val="009A7341"/>
    <w:rsid w:val="009A7B62"/>
    <w:rsid w:val="009A7F5A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195A"/>
    <w:rsid w:val="009C247E"/>
    <w:rsid w:val="009C27D3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8A9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2FCF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51F0"/>
    <w:rsid w:val="009F524B"/>
    <w:rsid w:val="009F54C2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1CC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5CDB"/>
    <w:rsid w:val="00A26431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2601"/>
    <w:rsid w:val="00A43921"/>
    <w:rsid w:val="00A43D6A"/>
    <w:rsid w:val="00A43DEB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684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610"/>
    <w:rsid w:val="00A944A2"/>
    <w:rsid w:val="00A947EF"/>
    <w:rsid w:val="00A9606F"/>
    <w:rsid w:val="00A9645F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167"/>
    <w:rsid w:val="00AB7562"/>
    <w:rsid w:val="00AB7670"/>
    <w:rsid w:val="00AB78DE"/>
    <w:rsid w:val="00AB7F3B"/>
    <w:rsid w:val="00AC04A7"/>
    <w:rsid w:val="00AC07D3"/>
    <w:rsid w:val="00AC1E79"/>
    <w:rsid w:val="00AC20E4"/>
    <w:rsid w:val="00AC21C1"/>
    <w:rsid w:val="00AC25E3"/>
    <w:rsid w:val="00AC3003"/>
    <w:rsid w:val="00AC3177"/>
    <w:rsid w:val="00AC3880"/>
    <w:rsid w:val="00AC3A2A"/>
    <w:rsid w:val="00AC3F43"/>
    <w:rsid w:val="00AC505E"/>
    <w:rsid w:val="00AC5BCC"/>
    <w:rsid w:val="00AC5FB5"/>
    <w:rsid w:val="00AC684F"/>
    <w:rsid w:val="00AC6B4D"/>
    <w:rsid w:val="00AC7128"/>
    <w:rsid w:val="00AC7D02"/>
    <w:rsid w:val="00AD068E"/>
    <w:rsid w:val="00AD0B81"/>
    <w:rsid w:val="00AD13ED"/>
    <w:rsid w:val="00AD2D0E"/>
    <w:rsid w:val="00AD3235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0AF"/>
    <w:rsid w:val="00AF22F0"/>
    <w:rsid w:val="00AF2344"/>
    <w:rsid w:val="00AF292A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E4"/>
    <w:rsid w:val="00B000FF"/>
    <w:rsid w:val="00B004CF"/>
    <w:rsid w:val="00B00979"/>
    <w:rsid w:val="00B01C5C"/>
    <w:rsid w:val="00B01D0E"/>
    <w:rsid w:val="00B01D5C"/>
    <w:rsid w:val="00B0235F"/>
    <w:rsid w:val="00B0262A"/>
    <w:rsid w:val="00B02BFB"/>
    <w:rsid w:val="00B02F44"/>
    <w:rsid w:val="00B0346A"/>
    <w:rsid w:val="00B0461B"/>
    <w:rsid w:val="00B060D3"/>
    <w:rsid w:val="00B0613E"/>
    <w:rsid w:val="00B06220"/>
    <w:rsid w:val="00B06FDE"/>
    <w:rsid w:val="00B073E3"/>
    <w:rsid w:val="00B07614"/>
    <w:rsid w:val="00B07B93"/>
    <w:rsid w:val="00B106DF"/>
    <w:rsid w:val="00B10775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BF2"/>
    <w:rsid w:val="00B1372B"/>
    <w:rsid w:val="00B13AEE"/>
    <w:rsid w:val="00B149FC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A2E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397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677F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849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6F9"/>
    <w:rsid w:val="00BB4952"/>
    <w:rsid w:val="00BB4985"/>
    <w:rsid w:val="00BB5C2B"/>
    <w:rsid w:val="00BB634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B8C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2FA3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5BD"/>
    <w:rsid w:val="00BF09E5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5CE"/>
    <w:rsid w:val="00C00BA0"/>
    <w:rsid w:val="00C00BA4"/>
    <w:rsid w:val="00C0152D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4D25"/>
    <w:rsid w:val="00C0548A"/>
    <w:rsid w:val="00C05C98"/>
    <w:rsid w:val="00C06142"/>
    <w:rsid w:val="00C062F9"/>
    <w:rsid w:val="00C063F4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784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EF0"/>
    <w:rsid w:val="00C555E0"/>
    <w:rsid w:val="00C55BC2"/>
    <w:rsid w:val="00C5619C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586"/>
    <w:rsid w:val="00C77D76"/>
    <w:rsid w:val="00C77FE6"/>
    <w:rsid w:val="00C80268"/>
    <w:rsid w:val="00C818A2"/>
    <w:rsid w:val="00C8231A"/>
    <w:rsid w:val="00C825B6"/>
    <w:rsid w:val="00C82DE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2774"/>
    <w:rsid w:val="00CC31CA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B03"/>
    <w:rsid w:val="00CC5E78"/>
    <w:rsid w:val="00CC637E"/>
    <w:rsid w:val="00CC6B65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94"/>
    <w:rsid w:val="00CE2558"/>
    <w:rsid w:val="00CE26C4"/>
    <w:rsid w:val="00CE2894"/>
    <w:rsid w:val="00CE3453"/>
    <w:rsid w:val="00CE3C52"/>
    <w:rsid w:val="00CE3CD8"/>
    <w:rsid w:val="00CE3D19"/>
    <w:rsid w:val="00CE42AF"/>
    <w:rsid w:val="00CE42C6"/>
    <w:rsid w:val="00CE50FE"/>
    <w:rsid w:val="00CE511C"/>
    <w:rsid w:val="00CE5EA5"/>
    <w:rsid w:val="00CE63EF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A73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F8B"/>
    <w:rsid w:val="00D340D1"/>
    <w:rsid w:val="00D34771"/>
    <w:rsid w:val="00D3626F"/>
    <w:rsid w:val="00D36ECC"/>
    <w:rsid w:val="00D379A8"/>
    <w:rsid w:val="00D40CC8"/>
    <w:rsid w:val="00D40F76"/>
    <w:rsid w:val="00D4177A"/>
    <w:rsid w:val="00D41787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1E0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DE5"/>
    <w:rsid w:val="00D70C62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771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6061"/>
    <w:rsid w:val="00DB6273"/>
    <w:rsid w:val="00DB6385"/>
    <w:rsid w:val="00DB683A"/>
    <w:rsid w:val="00DB69FD"/>
    <w:rsid w:val="00DB6A7B"/>
    <w:rsid w:val="00DB6B91"/>
    <w:rsid w:val="00DB7D81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3F03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8CA"/>
    <w:rsid w:val="00DF1B9C"/>
    <w:rsid w:val="00DF2712"/>
    <w:rsid w:val="00DF2756"/>
    <w:rsid w:val="00DF298D"/>
    <w:rsid w:val="00DF2BFE"/>
    <w:rsid w:val="00DF2FA3"/>
    <w:rsid w:val="00DF30F3"/>
    <w:rsid w:val="00DF39CB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94A"/>
    <w:rsid w:val="00DF6AE5"/>
    <w:rsid w:val="00DF7A14"/>
    <w:rsid w:val="00E006BA"/>
    <w:rsid w:val="00E00ABD"/>
    <w:rsid w:val="00E00CCC"/>
    <w:rsid w:val="00E01006"/>
    <w:rsid w:val="00E01BDD"/>
    <w:rsid w:val="00E028D6"/>
    <w:rsid w:val="00E03A97"/>
    <w:rsid w:val="00E043CC"/>
    <w:rsid w:val="00E04A7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25EF"/>
    <w:rsid w:val="00E32C52"/>
    <w:rsid w:val="00E338F3"/>
    <w:rsid w:val="00E33CCD"/>
    <w:rsid w:val="00E33FA7"/>
    <w:rsid w:val="00E34702"/>
    <w:rsid w:val="00E34C9E"/>
    <w:rsid w:val="00E35103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A2B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2253"/>
    <w:rsid w:val="00E523A9"/>
    <w:rsid w:val="00E53112"/>
    <w:rsid w:val="00E534FF"/>
    <w:rsid w:val="00E538C4"/>
    <w:rsid w:val="00E538CC"/>
    <w:rsid w:val="00E53977"/>
    <w:rsid w:val="00E54255"/>
    <w:rsid w:val="00E54312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0D8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410"/>
    <w:rsid w:val="00E869D9"/>
    <w:rsid w:val="00E8725B"/>
    <w:rsid w:val="00E87609"/>
    <w:rsid w:val="00E878D4"/>
    <w:rsid w:val="00E879F6"/>
    <w:rsid w:val="00E90609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D003B"/>
    <w:rsid w:val="00ED0673"/>
    <w:rsid w:val="00ED0695"/>
    <w:rsid w:val="00ED1FFA"/>
    <w:rsid w:val="00ED216E"/>
    <w:rsid w:val="00ED2598"/>
    <w:rsid w:val="00ED270D"/>
    <w:rsid w:val="00ED28F8"/>
    <w:rsid w:val="00ED2FB3"/>
    <w:rsid w:val="00ED42B4"/>
    <w:rsid w:val="00ED4668"/>
    <w:rsid w:val="00ED4DA7"/>
    <w:rsid w:val="00ED4F8D"/>
    <w:rsid w:val="00ED55CC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B1F"/>
    <w:rsid w:val="00EF1C63"/>
    <w:rsid w:val="00EF26E7"/>
    <w:rsid w:val="00EF28A7"/>
    <w:rsid w:val="00EF2D16"/>
    <w:rsid w:val="00EF2D3B"/>
    <w:rsid w:val="00EF2E23"/>
    <w:rsid w:val="00EF325B"/>
    <w:rsid w:val="00EF3C28"/>
    <w:rsid w:val="00EF40A9"/>
    <w:rsid w:val="00EF4EC2"/>
    <w:rsid w:val="00EF5F3E"/>
    <w:rsid w:val="00EF6147"/>
    <w:rsid w:val="00EF7467"/>
    <w:rsid w:val="00EF7BA6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0C"/>
    <w:rsid w:val="00F03B20"/>
    <w:rsid w:val="00F04427"/>
    <w:rsid w:val="00F044BF"/>
    <w:rsid w:val="00F04719"/>
    <w:rsid w:val="00F04891"/>
    <w:rsid w:val="00F04EF0"/>
    <w:rsid w:val="00F0516B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66DB"/>
    <w:rsid w:val="00F27166"/>
    <w:rsid w:val="00F27630"/>
    <w:rsid w:val="00F276BC"/>
    <w:rsid w:val="00F27CA6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99C"/>
    <w:rsid w:val="00F43B98"/>
    <w:rsid w:val="00F43E11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F10"/>
    <w:rsid w:val="00F55FD7"/>
    <w:rsid w:val="00F5690A"/>
    <w:rsid w:val="00F571F5"/>
    <w:rsid w:val="00F57310"/>
    <w:rsid w:val="00F5744E"/>
    <w:rsid w:val="00F60896"/>
    <w:rsid w:val="00F61253"/>
    <w:rsid w:val="00F61615"/>
    <w:rsid w:val="00F63797"/>
    <w:rsid w:val="00F637CE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883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6E8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09C"/>
    <w:rsid w:val="00FA5917"/>
    <w:rsid w:val="00FA5971"/>
    <w:rsid w:val="00FA6188"/>
    <w:rsid w:val="00FA64B2"/>
    <w:rsid w:val="00FA67C4"/>
    <w:rsid w:val="00FA695E"/>
    <w:rsid w:val="00FA70E4"/>
    <w:rsid w:val="00FA70F9"/>
    <w:rsid w:val="00FA7C0D"/>
    <w:rsid w:val="00FB034E"/>
    <w:rsid w:val="00FB03EB"/>
    <w:rsid w:val="00FB0A1D"/>
    <w:rsid w:val="00FB0ADA"/>
    <w:rsid w:val="00FB1B34"/>
    <w:rsid w:val="00FB1C2A"/>
    <w:rsid w:val="00FB21A6"/>
    <w:rsid w:val="00FB3096"/>
    <w:rsid w:val="00FB362C"/>
    <w:rsid w:val="00FB3693"/>
    <w:rsid w:val="00FB3EBA"/>
    <w:rsid w:val="00FB440A"/>
    <w:rsid w:val="00FB547B"/>
    <w:rsid w:val="00FB5A9E"/>
    <w:rsid w:val="00FB60A5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C59"/>
    <w:rsid w:val="00FE7F30"/>
    <w:rsid w:val="00FF0101"/>
    <w:rsid w:val="00FF0D83"/>
    <w:rsid w:val="00FF11C8"/>
    <w:rsid w:val="00FF173B"/>
    <w:rsid w:val="00FF1F61"/>
    <w:rsid w:val="00FF212A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1CB0A048-98F9-483A-B446-4C477B16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99"/>
    <w:semiHidden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styleId="affd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0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affffffffa">
    <w:name w:val="Title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b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0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1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3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4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5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6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2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1"/>
    <w:rsid w:val="00211593"/>
    <w:pPr>
      <w:tabs>
        <w:tab w:val="right" w:leader="dot" w:pos="7091"/>
      </w:tabs>
      <w:ind w:left="2547" w:firstLine="0"/>
    </w:pPr>
  </w:style>
  <w:style w:type="paragraph" w:customStyle="1" w:styleId="affffffffc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d">
    <w:name w:val="Заголовок таблицы"/>
    <w:basedOn w:val="affffffffc"/>
    <w:rsid w:val="00211593"/>
    <w:pPr>
      <w:jc w:val="center"/>
    </w:pPr>
    <w:rPr>
      <w:b/>
    </w:rPr>
  </w:style>
  <w:style w:type="paragraph" w:styleId="affffffffe">
    <w:name w:val="TOC Heading"/>
    <w:basedOn w:val="affffffffa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7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8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f0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sk-1.ru/customers/customer-service/feedbac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rsk-c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rsk-cp.ru/about/anti-corruption_policy/feedback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75A067-2F1C-4382-85F1-F21DE2857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10487</CharactersWithSpaces>
  <SharedDoc>false</SharedDoc>
  <HLinks>
    <vt:vector size="24" baseType="variant">
      <vt:variant>
        <vt:i4>786554</vt:i4>
      </vt:variant>
      <vt:variant>
        <vt:i4>9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1703996</vt:i4>
      </vt:variant>
      <vt:variant>
        <vt:i4>3</vt:i4>
      </vt:variant>
      <vt:variant>
        <vt:i4>0</vt:i4>
      </vt:variant>
      <vt:variant>
        <vt:i4>5</vt:i4>
      </vt:variant>
      <vt:variant>
        <vt:lpwstr>https://www.mrsk-cp.ru/about/anti-corruption_policy/feedback/</vt:lpwstr>
      </vt:variant>
      <vt:variant>
        <vt:lpwstr/>
      </vt:variant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https://www.mrsk-1.ru/customers/customer-service/feedback/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Циркова Людмила Валерьевна</cp:lastModifiedBy>
  <cp:revision>2</cp:revision>
  <cp:lastPrinted>2019-01-21T14:01:00Z</cp:lastPrinted>
  <dcterms:created xsi:type="dcterms:W3CDTF">2025-08-22T06:53:00Z</dcterms:created>
  <dcterms:modified xsi:type="dcterms:W3CDTF">2025-08-22T06:53:00Z</dcterms:modified>
</cp:coreProperties>
</file>